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4D271" w14:textId="77777777" w:rsidR="0031673F" w:rsidRDefault="00000000" w:rsidP="00687715">
      <w:pPr>
        <w:widowControl w:val="0"/>
        <w:spacing w:line="240" w:lineRule="exact"/>
        <w:ind w:left="634"/>
        <w:jc w:val="center"/>
        <w:rPr>
          <w:sz w:val="36"/>
          <w:szCs w:val="36"/>
        </w:rPr>
      </w:pPr>
      <w:r>
        <w:rPr>
          <w:rFonts w:ascii="Times New Roman" w:hAnsi="Times New Roman"/>
          <w:b/>
          <w:sz w:val="36"/>
          <w:shd w:val="clear" w:color="auto" w:fill="FFFF00"/>
        </w:rPr>
        <w:t>Название вашей программы</w:t>
      </w:r>
    </w:p>
    <w:p w14:paraId="38AA21E0" w14:textId="77777777" w:rsidR="0031673F" w:rsidRDefault="00000000" w:rsidP="00687715">
      <w:pPr>
        <w:widowControl w:val="0"/>
        <w:spacing w:line="240" w:lineRule="exact"/>
        <w:ind w:left="634"/>
        <w:jc w:val="center"/>
        <w:rPr>
          <w:sz w:val="36"/>
          <w:szCs w:val="36"/>
        </w:rPr>
      </w:pPr>
      <w:r>
        <w:rPr>
          <w:rFonts w:ascii="Times New Roman" w:hAnsi="Times New Roman"/>
          <w:b/>
          <w:i/>
          <w:sz w:val="36"/>
        </w:rPr>
        <w:t>Ведомость посещаемости</w:t>
      </w:r>
    </w:p>
    <w:p w14:paraId="71E26CB5" w14:textId="77777777" w:rsidR="0031673F" w:rsidRDefault="00000000" w:rsidP="00687715">
      <w:pPr>
        <w:widowControl w:val="0"/>
        <w:spacing w:before="4" w:line="240" w:lineRule="exact"/>
        <w:ind w:left="720"/>
      </w:pPr>
      <w:r>
        <w:rPr>
          <w:rFonts w:ascii="Times New Roman" w:hAnsi="Times New Roman"/>
          <w:b/>
          <w:i/>
          <w:iCs/>
          <w:sz w:val="25"/>
        </w:rPr>
        <w:t>Указания для руководителей программ/коучей/инструкторов:</w:t>
      </w:r>
      <w:r>
        <w:rPr>
          <w:rFonts w:ascii="Times New Roman" w:hAnsi="Times New Roman"/>
          <w:b/>
          <w:sz w:val="25"/>
        </w:rPr>
        <w:t xml:space="preserve"> распечатайте информацию о программе и приведенные ниже идентификационные номера участников. Перепишите идентификационные номера участников так, как они указаны в </w:t>
      </w:r>
      <w:r>
        <w:rPr>
          <w:rFonts w:ascii="Times New Roman" w:hAnsi="Times New Roman"/>
          <w:b/>
          <w:i/>
          <w:iCs/>
          <w:sz w:val="25"/>
        </w:rPr>
        <w:t>бланках сбора данных участников</w:t>
      </w:r>
      <w:r>
        <w:rPr>
          <w:rFonts w:ascii="Times New Roman" w:hAnsi="Times New Roman"/>
          <w:b/>
          <w:sz w:val="25"/>
        </w:rPr>
        <w:t>.</w:t>
      </w:r>
    </w:p>
    <w:p w14:paraId="16714FE5" w14:textId="77777777" w:rsidR="0031673F" w:rsidRDefault="00000000" w:rsidP="00687715">
      <w:pPr>
        <w:widowControl w:val="0"/>
        <w:spacing w:before="120" w:line="240" w:lineRule="exact"/>
        <w:ind w:left="720" w:right="2664"/>
        <w:rPr>
          <w:sz w:val="25"/>
          <w:szCs w:val="25"/>
        </w:rPr>
      </w:pPr>
      <w:r>
        <w:rPr>
          <w:rFonts w:ascii="Times New Roman" w:hAnsi="Times New Roman"/>
          <w:sz w:val="25"/>
        </w:rPr>
        <w:t xml:space="preserve">Отметьте каждый посещенный участником сеанс символом </w:t>
      </w:r>
      <w:r>
        <w:rPr>
          <w:rFonts w:ascii="Times New Roman" w:hAnsi="Times New Roman"/>
          <w:b/>
          <w:sz w:val="25"/>
        </w:rPr>
        <w:t>X</w:t>
      </w:r>
      <w:r>
        <w:rPr>
          <w:rFonts w:ascii="Times New Roman" w:hAnsi="Times New Roman"/>
          <w:sz w:val="25"/>
        </w:rPr>
        <w:t xml:space="preserve">. </w:t>
      </w:r>
    </w:p>
    <w:p w14:paraId="1412CCA6" w14:textId="77777777" w:rsidR="0031673F" w:rsidRDefault="00000000" w:rsidP="00687715">
      <w:pPr>
        <w:widowControl w:val="0"/>
        <w:spacing w:before="240" w:line="240" w:lineRule="exact"/>
        <w:ind w:left="720" w:right="2664"/>
        <w:rPr>
          <w:sz w:val="25"/>
          <w:szCs w:val="25"/>
        </w:rPr>
      </w:pPr>
      <w:r>
        <w:rPr>
          <w:rFonts w:ascii="Times New Roman" w:hAnsi="Times New Roman"/>
          <w:sz w:val="25"/>
        </w:rPr>
        <w:t>Название места реализации проекта:___________________________________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2011"/>
        <w:gridCol w:w="3940"/>
      </w:tblGrid>
      <w:tr w:rsidR="0031673F" w14:paraId="1E4D9DA0" w14:textId="77777777">
        <w:trPr>
          <w:trHeight w:val="434"/>
        </w:trPr>
        <w:tc>
          <w:tcPr>
            <w:tcW w:w="2869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3041C895" w14:textId="77777777" w:rsidR="0031673F" w:rsidRDefault="00000000" w:rsidP="00687715">
            <w:pPr>
              <w:widowControl w:val="0"/>
              <w:spacing w:before="6" w:line="240" w:lineRule="exact"/>
              <w:ind w:left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Дата начала программы</w:t>
            </w:r>
          </w:p>
        </w:tc>
        <w:tc>
          <w:tcPr>
            <w:tcW w:w="2011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66B8D285" w14:textId="77777777" w:rsidR="0031673F" w:rsidRDefault="00000000" w:rsidP="00687715">
            <w:pPr>
              <w:widowControl w:val="0"/>
              <w:spacing w:before="6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(мм/дд/гггг)</w:t>
            </w:r>
          </w:p>
        </w:tc>
        <w:tc>
          <w:tcPr>
            <w:tcW w:w="3940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5B7122B7" w14:textId="77777777" w:rsidR="0031673F" w:rsidRDefault="00000000" w:rsidP="00687715">
            <w:pPr>
              <w:widowControl w:val="0"/>
              <w:spacing w:before="6" w:line="240" w:lineRule="exac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__ __/__ __/ __ __ __ __</w:t>
            </w:r>
          </w:p>
        </w:tc>
      </w:tr>
      <w:tr w:rsidR="0031673F" w14:paraId="0DD6E65D" w14:textId="77777777">
        <w:trPr>
          <w:trHeight w:val="58"/>
        </w:trPr>
        <w:tc>
          <w:tcPr>
            <w:tcW w:w="2869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22A4C01E" w14:textId="77777777" w:rsidR="0031673F" w:rsidRDefault="00000000" w:rsidP="00687715">
            <w:pPr>
              <w:widowControl w:val="0"/>
              <w:spacing w:before="6" w:line="240" w:lineRule="exact"/>
              <w:ind w:left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Дата завершения программы</w:t>
            </w:r>
          </w:p>
        </w:tc>
        <w:tc>
          <w:tcPr>
            <w:tcW w:w="2011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256B1332" w14:textId="77777777" w:rsidR="0031673F" w:rsidRDefault="00000000" w:rsidP="00687715">
            <w:pPr>
              <w:widowControl w:val="0"/>
              <w:spacing w:before="6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(мм/дд/гггг)</w:t>
            </w:r>
          </w:p>
        </w:tc>
        <w:tc>
          <w:tcPr>
            <w:tcW w:w="3940" w:type="dxa"/>
            <w:tcMar>
              <w:top w:w="10" w:type="dxa"/>
              <w:left w:w="118" w:type="dxa"/>
              <w:bottom w:w="10" w:type="dxa"/>
              <w:right w:w="118" w:type="dxa"/>
            </w:tcMar>
            <w:hideMark/>
          </w:tcPr>
          <w:p w14:paraId="17CC25E8" w14:textId="77777777" w:rsidR="0031673F" w:rsidRDefault="00000000" w:rsidP="00687715">
            <w:pPr>
              <w:widowControl w:val="0"/>
              <w:spacing w:before="6" w:line="240" w:lineRule="exac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__ __/__ __/ __ __ __ __</w:t>
            </w:r>
          </w:p>
        </w:tc>
      </w:tr>
    </w:tbl>
    <w:p w14:paraId="0850304A" w14:textId="77777777" w:rsidR="0031673F" w:rsidRDefault="0031673F" w:rsidP="00687715">
      <w:pPr>
        <w:widowControl w:val="0"/>
        <w:spacing w:line="240" w:lineRule="exact"/>
        <w:ind w:left="810"/>
      </w:pPr>
    </w:p>
    <w:p w14:paraId="07594AB2" w14:textId="77777777" w:rsidR="0031673F" w:rsidRDefault="0031673F" w:rsidP="00687715">
      <w:pPr>
        <w:widowControl w:val="0"/>
        <w:spacing w:before="29" w:line="240" w:lineRule="exact"/>
        <w:ind w:left="810"/>
      </w:pPr>
    </w:p>
    <w:tbl>
      <w:tblPr>
        <w:tblW w:w="15030" w:type="dxa"/>
        <w:tblInd w:w="3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5"/>
        <w:gridCol w:w="536"/>
        <w:gridCol w:w="536"/>
        <w:gridCol w:w="528"/>
        <w:gridCol w:w="488"/>
        <w:gridCol w:w="491"/>
        <w:gridCol w:w="498"/>
        <w:gridCol w:w="490"/>
        <w:gridCol w:w="534"/>
        <w:gridCol w:w="491"/>
        <w:gridCol w:w="645"/>
        <w:gridCol w:w="644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31673F" w14:paraId="69538B99" w14:textId="77777777">
        <w:trPr>
          <w:trHeight w:hRule="exact" w:val="356"/>
        </w:trPr>
        <w:tc>
          <w:tcPr>
            <w:tcW w:w="369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79350E8" w14:textId="77777777" w:rsidR="0031673F" w:rsidRDefault="00000000" w:rsidP="00687715">
            <w:pPr>
              <w:widowControl w:val="0"/>
              <w:spacing w:line="240" w:lineRule="exact"/>
              <w:ind w:left="126"/>
              <w:jc w:val="both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Идентификационный номер участника</w:t>
            </w:r>
          </w:p>
        </w:tc>
        <w:tc>
          <w:tcPr>
            <w:tcW w:w="11340" w:type="dxa"/>
            <w:gridSpan w:val="20"/>
            <w:tcBorders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39937746" w14:textId="77777777" w:rsidR="0031673F" w:rsidRDefault="00000000" w:rsidP="00687715">
            <w:pPr>
              <w:spacing w:line="240" w:lineRule="exact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Номер сеанса*</w:t>
            </w:r>
          </w:p>
        </w:tc>
      </w:tr>
      <w:tr w:rsidR="0031673F" w14:paraId="55088781" w14:textId="77777777">
        <w:trPr>
          <w:trHeight w:hRule="exact" w:val="443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F5E40" w14:textId="77777777" w:rsidR="0031673F" w:rsidRDefault="0031673F" w:rsidP="00687715">
            <w:pPr>
              <w:spacing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F6F85C7" w14:textId="77777777" w:rsidR="0031673F" w:rsidRDefault="00000000" w:rsidP="00687715">
            <w:pPr>
              <w:widowControl w:val="0"/>
              <w:spacing w:before="2" w:line="240" w:lineRule="exact"/>
              <w:ind w:left="206" w:right="189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46C1CE7" w14:textId="77777777" w:rsidR="0031673F" w:rsidRDefault="00000000" w:rsidP="00687715">
            <w:pPr>
              <w:widowControl w:val="0"/>
              <w:spacing w:before="2" w:line="240" w:lineRule="exact"/>
              <w:ind w:left="206" w:right="189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29D9C30" w14:textId="77777777" w:rsidR="0031673F" w:rsidRDefault="00000000" w:rsidP="00687715">
            <w:pPr>
              <w:widowControl w:val="0"/>
              <w:spacing w:before="2" w:line="240" w:lineRule="exact"/>
              <w:ind w:left="182" w:right="16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3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37DC837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B76933E" w14:textId="77777777" w:rsidR="0031673F" w:rsidRDefault="00000000" w:rsidP="00687715">
            <w:pPr>
              <w:widowControl w:val="0"/>
              <w:spacing w:before="2" w:line="240" w:lineRule="exact"/>
              <w:ind w:left="182" w:right="16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5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  <w:hideMark/>
          </w:tcPr>
          <w:p w14:paraId="5EFB59E9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6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6BB515CF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7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1D12A20F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8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6EDFD6AA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9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1C3B20F6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10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  <w:hideMark/>
          </w:tcPr>
          <w:p w14:paraId="236C31BE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8BD1E98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12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A4B5527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13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70EB241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14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9D92F79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15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BFEEFDB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16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E444F31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D9EF234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18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5BE81D8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19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88803DA" w14:textId="77777777" w:rsidR="0031673F" w:rsidRDefault="00000000" w:rsidP="00687715">
            <w:pPr>
              <w:widowControl w:val="0"/>
              <w:spacing w:before="2" w:line="240" w:lineRule="exact"/>
              <w:ind w:left="182" w:right="165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color w:val="000000"/>
                <w:sz w:val="25"/>
              </w:rPr>
              <w:t>20</w:t>
            </w:r>
          </w:p>
        </w:tc>
      </w:tr>
      <w:tr w:rsidR="0031673F" w14:paraId="11426B1C" w14:textId="77777777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3433A60" w14:textId="77777777" w:rsidR="0031673F" w:rsidRDefault="00000000" w:rsidP="00687715">
            <w:pPr>
              <w:widowControl w:val="0"/>
              <w:spacing w:before="1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1.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235EE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8FC783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89CCDF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29568F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8E8EAC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1A84AC3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ECF89A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ADFC28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53765C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94852D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69FE4B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F171B8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488B17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0DC3E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A21577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C24AB2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5C6988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ED5ACE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573FE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C3AA7C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261A594D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C13DC67" w14:textId="77777777" w:rsidR="0031673F" w:rsidRDefault="00000000" w:rsidP="00687715">
            <w:pPr>
              <w:widowControl w:val="0"/>
              <w:spacing w:before="4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2.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0FB1CF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C93A08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683131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D81543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587C40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74780D6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CA7A9C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729CE8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9E5D01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06CC62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7FB21D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84EBE4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FE67CF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854DB0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A63B0C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D827BB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1D1141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CFD874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3CB55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04D98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31953C9F" w14:textId="77777777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BE0B477" w14:textId="77777777" w:rsidR="0031673F" w:rsidRDefault="00000000" w:rsidP="00687715">
            <w:pPr>
              <w:widowControl w:val="0"/>
              <w:spacing w:before="1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3.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6781CB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8F33A8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6192BE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EB6151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A54A4F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1C4A8B9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72DA590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D954ED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3FE28B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86C6DB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2BAB82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037E83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BD37DD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B8F531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4732C6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17AB13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AECC64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87F2F9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2528A9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39B22D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4EEF1557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5436C6A" w14:textId="77777777" w:rsidR="0031673F" w:rsidRDefault="00000000" w:rsidP="00687715">
            <w:pPr>
              <w:widowControl w:val="0"/>
              <w:spacing w:before="4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4.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A2F16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412EC0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4F5C7E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4037A7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47EA10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08F4ED1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738CA9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8C031D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045913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7E027E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D684CC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55F8B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E331B1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9A3D57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D411D5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60F1D5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CE4ABA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9A0FD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05E93B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755501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4F4F4D55" w14:textId="77777777">
        <w:trPr>
          <w:trHeight w:hRule="exact" w:val="418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45129C46" w14:textId="77777777" w:rsidR="0031673F" w:rsidRDefault="00000000" w:rsidP="00687715">
            <w:pPr>
              <w:widowControl w:val="0"/>
              <w:spacing w:before="1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5.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601F1F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3AC3D9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1C4826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ACAB4F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D8DD0A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048B98B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7A6DDDA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3DDF6B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54F6FD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381D03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61D8A4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64F67E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F5261D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68022D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CC457C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367914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73D4EE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6089BE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352D34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B8102A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29DFF5A9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3056842E" w14:textId="77777777" w:rsidR="0031673F" w:rsidRDefault="00000000" w:rsidP="00687715">
            <w:pPr>
              <w:widowControl w:val="0"/>
              <w:spacing w:before="4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6.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219AB7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DD2892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0E58AF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111341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C085B0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379A015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A330CB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37CD27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6A2888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45C7B7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AF91E3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209986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528484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56AF50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34646B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A14818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BABD3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9FA9DC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E83EC9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617CB5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4BC5C716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FE02B51" w14:textId="77777777" w:rsidR="0031673F" w:rsidRDefault="00000000" w:rsidP="00687715">
            <w:pPr>
              <w:widowControl w:val="0"/>
              <w:spacing w:before="1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7.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5EA6A8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D05044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480CAD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BF3624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30EA13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734B061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035245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1BF761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1923414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788D101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6AF62D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170220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5D668C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D7E1B9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9F466E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01BEAC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A0BC09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FE8664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1A9851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F62C8F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2E36EB4D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7D7378C5" w14:textId="77777777" w:rsidR="0031673F" w:rsidRDefault="00000000" w:rsidP="00687715">
            <w:pPr>
              <w:widowControl w:val="0"/>
              <w:spacing w:before="1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 xml:space="preserve">8.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1ED1F5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0D83D8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2BD0D4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9B24CB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8358A4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0906AD6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037C3B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565C98F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39648F1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1D19BD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4154CCC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D405B7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9028D8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1FD041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2936E40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CF9836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B333E3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7E6B37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8800D9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3960B2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565BAE69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BEDC6C9" w14:textId="77777777" w:rsidR="0031673F" w:rsidRDefault="00000000" w:rsidP="00687715">
            <w:pPr>
              <w:widowControl w:val="0"/>
              <w:spacing w:before="1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 xml:space="preserve">9.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EFD06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A19FE6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241246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81EA12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A18C97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63F640A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791A759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71E33E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CB98C6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54CAF7F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49F5980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DD6AFF7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0298BF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4EC737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E15FD5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CA5928E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6F42D39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077C32A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D870BD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0DDC1A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  <w:tr w:rsidR="0031673F" w14:paraId="2E0A047D" w14:textId="77777777">
        <w:trPr>
          <w:trHeight w:hRule="exact" w:val="420"/>
        </w:trPr>
        <w:tc>
          <w:tcPr>
            <w:tcW w:w="3690" w:type="dxa"/>
            <w:tcBorders>
              <w:top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63EE490" w14:textId="77777777" w:rsidR="0031673F" w:rsidRDefault="00000000" w:rsidP="00687715">
            <w:pPr>
              <w:widowControl w:val="0"/>
              <w:spacing w:before="1" w:line="240" w:lineRule="exact"/>
              <w:ind w:left="126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10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D3354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2AF3A16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754234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1DB1B7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DBA4E11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8" w:type="dxa"/>
            </w:tcMar>
          </w:tcPr>
          <w:p w14:paraId="1F51E33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38613A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69AC349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E69B583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0865085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10" w:type="dxa"/>
            </w:tcMar>
          </w:tcPr>
          <w:p w14:paraId="26FE538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5D6BB3C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9D99CD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C62350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E9A0ADD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69FA3A4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5559F05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0C277DB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7CDBC2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4077B18" w14:textId="77777777" w:rsidR="0031673F" w:rsidRDefault="0031673F" w:rsidP="00687715">
            <w:pPr>
              <w:widowControl w:val="0"/>
              <w:spacing w:line="240" w:lineRule="exact"/>
              <w:rPr>
                <w:color w:val="000000"/>
                <w:sz w:val="25"/>
                <w:szCs w:val="25"/>
              </w:rPr>
            </w:pPr>
          </w:p>
        </w:tc>
      </w:tr>
    </w:tbl>
    <w:p w14:paraId="515AEECC" w14:textId="77777777" w:rsidR="0031673F" w:rsidRDefault="00000000" w:rsidP="00687715">
      <w:pPr>
        <w:spacing w:line="240" w:lineRule="exact"/>
        <w:ind w:left="540"/>
        <w:rPr>
          <w:sz w:val="25"/>
          <w:szCs w:val="25"/>
        </w:rPr>
      </w:pPr>
      <w:r>
        <w:rPr>
          <w:rFonts w:ascii="Times New Roman" w:hAnsi="Times New Roman"/>
          <w:i/>
          <w:sz w:val="25"/>
        </w:rPr>
        <w:t>*В этот раздел могут вноситься изменения путем добавления необходимого количества сеансов. При необходимости дополнительно распечатайте страницы с таблицей.</w:t>
      </w:r>
    </w:p>
    <w:sectPr w:rsidR="0031673F">
      <w:headerReference w:type="default" r:id="rId6"/>
      <w:footerReference w:type="default" r:id="rId7"/>
      <w:type w:val="continuous"/>
      <w:pgSz w:w="15840" w:h="12240" w:orient="landscape"/>
      <w:pgMar w:top="540" w:right="120" w:bottom="360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7BBBB" w14:textId="77777777" w:rsidR="008F5D7E" w:rsidRDefault="008F5D7E">
      <w:pPr>
        <w:spacing w:line="240" w:lineRule="auto"/>
      </w:pPr>
      <w:r>
        <w:separator/>
      </w:r>
    </w:p>
  </w:endnote>
  <w:endnote w:type="continuationSeparator" w:id="0">
    <w:p w14:paraId="546FCEE3" w14:textId="77777777" w:rsidR="008F5D7E" w:rsidRDefault="008F5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E723" w14:textId="77777777" w:rsidR="0031673F" w:rsidRDefault="00000000">
    <w:pPr>
      <w:spacing w:after="200" w:line="276" w:lineRule="auto"/>
      <w:ind w:left="720" w:right="690"/>
      <w:rPr>
        <w:sz w:val="16"/>
        <w:szCs w:val="16"/>
      </w:rPr>
    </w:pPr>
    <w:r>
      <w:rPr>
        <w:sz w:val="16"/>
      </w:rPr>
      <w:t xml:space="preserve">В </w:t>
    </w:r>
    <w:r>
      <w:rPr>
        <w:sz w:val="16"/>
      </w:rPr>
      <w:t>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0985-0039).  На деятельность, связанную с обработкой предоставленных данных, по оценкам тратится в среднем около 15 минут на ответ, включая время на сбор и сохранение необходимых данных, а также их внесение и проверку.  Выполнение обязательства по предоставлению ответа на этот сбор данных необходимо для получения или сохранения пособий в соответствии с положениями Закона о пожилых американцах и Закона о защите пациентов и доступном медицинском обслуживании.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330C3" w14:textId="77777777" w:rsidR="008F5D7E" w:rsidRDefault="008F5D7E">
      <w:pPr>
        <w:spacing w:line="240" w:lineRule="auto"/>
      </w:pPr>
      <w:r>
        <w:separator/>
      </w:r>
    </w:p>
  </w:footnote>
  <w:footnote w:type="continuationSeparator" w:id="0">
    <w:p w14:paraId="030772DC" w14:textId="77777777" w:rsidR="008F5D7E" w:rsidRDefault="008F5D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E542" w14:textId="77777777" w:rsidR="0031673F" w:rsidRDefault="00000000">
    <w:pPr>
      <w:spacing w:line="240" w:lineRule="auto"/>
      <w:ind w:right="600"/>
      <w:jc w:val="right"/>
      <w:rPr>
        <w:sz w:val="16"/>
        <w:szCs w:val="16"/>
      </w:rPr>
    </w:pPr>
    <w:r>
      <w:rPr>
        <w:sz w:val="16"/>
      </w:rPr>
      <w:t xml:space="preserve">Контр. номер АБУ 0985-0039 </w:t>
    </w:r>
  </w:p>
  <w:p w14:paraId="54F9DAA9" w14:textId="77777777" w:rsidR="0031673F" w:rsidRDefault="00000000">
    <w:pPr>
      <w:spacing w:line="240" w:lineRule="auto"/>
      <w:ind w:right="600"/>
      <w:jc w:val="right"/>
      <w:rPr>
        <w:sz w:val="16"/>
        <w:szCs w:val="16"/>
      </w:rPr>
    </w:pPr>
    <w:r>
      <w:rPr>
        <w:sz w:val="16"/>
      </w:rPr>
      <w:t>Дата истечения срока действия 30.04.2024</w:t>
    </w:r>
  </w:p>
  <w:p w14:paraId="10465C64" w14:textId="77777777" w:rsidR="0031673F" w:rsidRDefault="0031673F">
    <w:pPr>
      <w:spacing w:after="40" w:line="276" w:lineRule="auto"/>
      <w:ind w:left="720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73F"/>
    <w:rsid w:val="0031673F"/>
    <w:rsid w:val="00687715"/>
    <w:rsid w:val="008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02933"/>
  <w15:docId w15:val="{B46B561A-D9D4-4BFF-BAB7-DD6EE464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spacing w:line="288" w:lineRule="auto"/>
    </w:pPr>
    <w:rPr>
      <w:rFonts w:ascii="Calibri" w:eastAsia="Calibri" w:hAnsi="Calibri" w:cs="Calibri"/>
      <w:sz w:val="21"/>
      <w:szCs w:val="21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C9F9DA94-3CC2-441B-BDB5-A4F160A48D97}"/>
</file>

<file path=customXml/itemProps2.xml><?xml version="1.0" encoding="utf-8"?>
<ds:datastoreItem xmlns:ds="http://schemas.openxmlformats.org/officeDocument/2006/customXml" ds:itemID="{ECD43DAD-DBDD-4A3B-9B33-BE079C4A7440}"/>
</file>

<file path=customXml/itemProps3.xml><?xml version="1.0" encoding="utf-8"?>
<ds:datastoreItem xmlns:ds="http://schemas.openxmlformats.org/officeDocument/2006/customXml" ds:itemID="{D515A353-021C-4E06-AEAC-2ADAB3285D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2</cp:revision>
  <dcterms:created xsi:type="dcterms:W3CDTF">2023-08-07T15:28:00Z</dcterms:created>
  <dcterms:modified xsi:type="dcterms:W3CDTF">2023-08-07T15:28:00Z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